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428895" name="2afd4c50-45d1-11f0-b15a-3deb7b327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416591" name="2afd4c50-45d1-11f0-b15a-3deb7b327ef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340733" name="31d242b0-45d1-11f0-9b13-7554e3781f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708570" name="31d242b0-45d1-11f0-9b13-7554e3781fe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 20m2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566657" name="97fff1e0-45d1-11f0-b1f7-47325d2b76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318812" name="97fff1e0-45d1-11f0-b1f7-47325d2b76d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341931" name="9ba04a20-45d1-11f0-b863-01defced06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815512" name="9ba04a20-45d1-11f0-b863-01defced06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 links </w:t>
            </w:r>
          </w:p>
          <w:p>
            <w:pPr>
              <w:spacing w:before="0" w:after="0"/>
            </w:pPr>
            <w:r>
              <w:t>Wand / Boden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9800207" name="68137640-45d2-11f0-b570-81005e7cf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307715" name="68137640-45d2-11f0-b570-81005e7cf8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245107" name="74b78bc0-45d2-11f0-a7c8-4dacc943a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021548" name="74b78bc0-45d2-11f0-a7c8-4dacc943a27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Asbestschnur </w:t>
            </w:r>
          </w:p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885102" name="c9fb0560-45d4-11f0-abf7-f952617f6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971057" name="c9fb0560-45d4-11f0-abf7-f952617f62f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175409" name="cf7e0050-45d4-11f0-b61d-6bfc767fb8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946990" name="cf7e0050-45d4-11f0-b61d-6bfc767fb89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OG/ 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Puzu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896333" name="d449fff0-45d7-11f0-a10f-83df3e6260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564441" name="d449fff0-45d7-11f0-a10f-83df3e62600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425072" name="d722e980-45d7-11f0-9a3e-a7f710809d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807103" name="d722e980-45d7-11f0-9a3e-a7f710809d6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Abflussrohr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7168" name="007e8730-45d8-11f0-a713-1107e737f5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152544" name="007e8730-45d8-11f0-a713-1107e737f54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439430" name="03c4d890-45d8-11f0-809a-c7fce6d92a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512390" name="03c4d890-45d8-11f0-809a-c7fce6d92a6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Abflussrohr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825640" name="c714ffa0-45d8-11f0-9981-4d4f14a20a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32203" name="c714ffa0-45d8-11f0-9981-4d4f14a20a3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9299098" name="cc5c2a10-45d8-11f0-b7f0-d90bed232b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927109" name="cc5c2a10-45d8-11f0-b7f0-d90bed232b0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Steinackerstrasse 31, 9464 Rüti  </w:t>
          </w:r>
        </w:p>
        <w:p>
          <w:pPr>
            <w:spacing w:before="0" w:after="0"/>
          </w:pPr>
          <w:r>
            <w:t>326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